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486C" w:rsidR="005446B8" w:rsidRDefault="00F67550" w14:paraId="4370B4B7" w14:textId="606D12D7">
      <w:pPr>
        <w:pStyle w:val="Heading1"/>
        <w:rPr>
          <w:rFonts w:ascii="Arial" w:hAnsi="Arial" w:cs="Arial"/>
        </w:rPr>
      </w:pPr>
      <w:r w:rsidRPr="008D486C">
        <w:rPr>
          <w:rFonts w:ascii="Arial" w:hAnsi="Arial" w:cs="Arial"/>
        </w:rPr>
        <w:t xml:space="preserve">Home &amp; Garden </w:t>
      </w:r>
      <w:r w:rsidRPr="008D486C" w:rsidR="006A12B3">
        <w:rPr>
          <w:rFonts w:ascii="Arial" w:hAnsi="Arial" w:cs="Arial"/>
        </w:rPr>
        <w:t xml:space="preserve">Idea Fair </w:t>
      </w:r>
      <w:r w:rsidRPr="008D486C">
        <w:rPr>
          <w:rFonts w:ascii="Arial" w:hAnsi="Arial" w:cs="Arial"/>
        </w:rPr>
        <w:t>Vendor Social Media Guide</w:t>
      </w:r>
    </w:p>
    <w:p w:rsidRPr="008D486C" w:rsidR="005446B8" w:rsidRDefault="00F67550" w14:paraId="55D1B542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Welcome!</w:t>
      </w:r>
    </w:p>
    <w:p w:rsidR="5284BCC6" w:rsidP="4172A493" w:rsidRDefault="5284BCC6" w14:paraId="2C5AC3ED" w14:textId="47B9E725">
      <w:pPr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 xml:space="preserve">Thank you for being part of our upcoming Home &amp; Garden </w:t>
      </w:r>
      <w:r w:rsidRPr="4172A493" w:rsidR="29135BC2">
        <w:rPr>
          <w:rFonts w:ascii="Arial" w:hAnsi="Arial" w:cs="Arial"/>
        </w:rPr>
        <w:t>Idea Fair</w:t>
      </w:r>
      <w:r w:rsidRPr="4172A493" w:rsidR="5284BCC6">
        <w:rPr>
          <w:rFonts w:ascii="Arial" w:hAnsi="Arial" w:cs="Arial"/>
        </w:rPr>
        <w:t>.</w:t>
      </w:r>
      <w:r w:rsidRPr="4172A493" w:rsidR="00C4B8EB">
        <w:rPr>
          <w:rFonts w:ascii="Arial" w:hAnsi="Arial" w:cs="Arial"/>
        </w:rPr>
        <w:t xml:space="preserve"> </w:t>
      </w:r>
      <w:r w:rsidRPr="4172A493" w:rsidR="5284BCC6">
        <w:rPr>
          <w:rFonts w:ascii="Arial" w:hAnsi="Arial" w:cs="Arial"/>
        </w:rPr>
        <w:t xml:space="preserve">To help you get the most out of your participation, </w:t>
      </w:r>
      <w:r w:rsidRPr="4172A493" w:rsidR="5284BCC6">
        <w:rPr>
          <w:rFonts w:ascii="Arial" w:hAnsi="Arial" w:cs="Arial"/>
        </w:rPr>
        <w:t>we've</w:t>
      </w:r>
      <w:r w:rsidRPr="4172A493" w:rsidR="5284BCC6">
        <w:rPr>
          <w:rFonts w:ascii="Arial" w:hAnsi="Arial" w:cs="Arial"/>
        </w:rPr>
        <w:t xml:space="preserve"> created a simple social media marketing kit filled with ready-to-use materials such as event logos, branded photos, and </w:t>
      </w:r>
      <w:r w:rsidRPr="4172A493" w:rsidR="2B870788">
        <w:rPr>
          <w:rFonts w:ascii="Arial" w:hAnsi="Arial" w:cs="Arial"/>
        </w:rPr>
        <w:t>some language to help build your posts</w:t>
      </w:r>
      <w:r w:rsidRPr="4172A493" w:rsidR="5284BCC6">
        <w:rPr>
          <w:rFonts w:ascii="Arial" w:hAnsi="Arial" w:cs="Arial"/>
        </w:rPr>
        <w:t xml:space="preserve">. This guide explains why the kit matters, when to use it, and how to make </w:t>
      </w:r>
      <w:r w:rsidRPr="4172A493" w:rsidR="2B870788">
        <w:rPr>
          <w:rFonts w:ascii="Arial" w:hAnsi="Arial" w:cs="Arial"/>
        </w:rPr>
        <w:t>using it</w:t>
      </w:r>
      <w:r w:rsidRPr="4172A493" w:rsidR="5284BCC6">
        <w:rPr>
          <w:rFonts w:ascii="Arial" w:hAnsi="Arial" w:cs="Arial"/>
        </w:rPr>
        <w:t xml:space="preserve"> easy</w:t>
      </w:r>
      <w:r w:rsidRPr="4172A493" w:rsidR="4481C3E0">
        <w:rPr>
          <w:rFonts w:ascii="Arial" w:hAnsi="Arial" w:cs="Arial"/>
        </w:rPr>
        <w:t>.</w:t>
      </w:r>
    </w:p>
    <w:p w:rsidRPr="008D486C" w:rsidR="005446B8" w:rsidRDefault="00F67550" w14:paraId="1388354C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1. Why Use the Social Media Marketing Kit?</w:t>
      </w:r>
    </w:p>
    <w:p w:rsidRPr="003C2BBA" w:rsidR="005446B8" w:rsidP="003C2BBA" w:rsidRDefault="00F67550" w14:paraId="6B715CCE" w14:textId="100B7D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3C2BBA">
        <w:rPr>
          <w:rFonts w:ascii="Arial" w:hAnsi="Arial" w:cs="Arial"/>
        </w:rPr>
        <w:t>Reach more people — help potential customers discover your business before they arrive at the show.</w:t>
      </w:r>
    </w:p>
    <w:p w:rsidRPr="008D486C" w:rsidR="005446B8" w:rsidP="00071EDC" w:rsidRDefault="00F67550" w14:paraId="77022D83" w14:textId="3CBF93DB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D486C">
        <w:rPr>
          <w:rFonts w:ascii="Arial" w:hAnsi="Arial" w:cs="Arial"/>
        </w:rPr>
        <w:t xml:space="preserve">Build excitement — vendor posts help </w:t>
      </w:r>
      <w:r w:rsidR="003C2BBA">
        <w:rPr>
          <w:rFonts w:ascii="Arial" w:hAnsi="Arial" w:cs="Arial"/>
        </w:rPr>
        <w:t>spread the word about the show</w:t>
      </w:r>
      <w:r w:rsidRPr="008D486C">
        <w:rPr>
          <w:rFonts w:ascii="Arial" w:hAnsi="Arial" w:cs="Arial"/>
        </w:rPr>
        <w:t xml:space="preserve"> and attract more attendees.</w:t>
      </w:r>
    </w:p>
    <w:p w:rsidRPr="008D486C" w:rsidR="005446B8" w:rsidP="00071EDC" w:rsidRDefault="00F67550" w14:paraId="29990356" w14:textId="17AACC63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D486C">
        <w:rPr>
          <w:rFonts w:ascii="Arial" w:hAnsi="Arial" w:cs="Arial"/>
        </w:rPr>
        <w:t>Save time — all images and text are pre-made; just download and post.</w:t>
      </w:r>
    </w:p>
    <w:p w:rsidRPr="008D486C" w:rsidR="005446B8" w:rsidP="00071EDC" w:rsidRDefault="00F67550" w14:paraId="6E21C0BF" w14:textId="24FF2CE9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D486C">
        <w:rPr>
          <w:rFonts w:ascii="Arial" w:hAnsi="Arial" w:cs="Arial"/>
        </w:rPr>
        <w:t xml:space="preserve">Look professional — consistent visuals help present a polished event. </w:t>
      </w:r>
    </w:p>
    <w:p w:rsidRPr="008D486C" w:rsidR="005446B8" w:rsidRDefault="00F67550" w14:paraId="1FEC5CAB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2. When Should You Start Posting?</w:t>
      </w:r>
    </w:p>
    <w:p w:rsidRPr="008D486C" w:rsidR="005446B8" w:rsidP="00071EDC" w:rsidRDefault="00F67550" w14:paraId="49ABDA92" w14:textId="19CA8854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4172A493" w:rsidR="5284BCC6">
        <w:rPr>
          <w:rFonts w:ascii="Arial" w:hAnsi="Arial" w:cs="Arial"/>
          <w:b w:val="1"/>
          <w:bCs w:val="1"/>
        </w:rPr>
        <w:t>4 weeks</w:t>
      </w:r>
      <w:r w:rsidRPr="4172A493" w:rsidR="5284BCC6">
        <w:rPr>
          <w:rFonts w:ascii="Arial" w:hAnsi="Arial" w:cs="Arial"/>
        </w:rPr>
        <w:t xml:space="preserve"> before the show: Announce that </w:t>
      </w:r>
      <w:r w:rsidRPr="4172A493" w:rsidR="5284BCC6">
        <w:rPr>
          <w:rFonts w:ascii="Arial" w:hAnsi="Arial" w:cs="Arial"/>
        </w:rPr>
        <w:t>you’re</w:t>
      </w:r>
      <w:r w:rsidRPr="4172A493" w:rsidR="5284BCC6">
        <w:rPr>
          <w:rFonts w:ascii="Arial" w:hAnsi="Arial" w:cs="Arial"/>
        </w:rPr>
        <w:t xml:space="preserve"> </w:t>
      </w:r>
      <w:r w:rsidRPr="4172A493" w:rsidR="5284BCC6">
        <w:rPr>
          <w:rFonts w:ascii="Arial" w:hAnsi="Arial" w:cs="Arial"/>
        </w:rPr>
        <w:t>participating</w:t>
      </w:r>
      <w:r w:rsidRPr="4172A493" w:rsidR="5284BCC6">
        <w:rPr>
          <w:rFonts w:ascii="Arial" w:hAnsi="Arial" w:cs="Arial"/>
        </w:rPr>
        <w:t>.</w:t>
      </w:r>
    </w:p>
    <w:p w:rsidRPr="008D486C" w:rsidR="005446B8" w:rsidP="00071EDC" w:rsidRDefault="00F67550" w14:paraId="60ECF3B2" w14:textId="239BC4A8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4172A493" w:rsidR="5284BCC6">
        <w:rPr>
          <w:rFonts w:ascii="Arial" w:hAnsi="Arial" w:cs="Arial"/>
          <w:b w:val="1"/>
          <w:bCs w:val="1"/>
        </w:rPr>
        <w:t>2 weeks</w:t>
      </w:r>
      <w:r w:rsidRPr="4172A493" w:rsidR="5284BCC6">
        <w:rPr>
          <w:rFonts w:ascii="Arial" w:hAnsi="Arial" w:cs="Arial"/>
        </w:rPr>
        <w:t xml:space="preserve"> before the show: Share what </w:t>
      </w:r>
      <w:r w:rsidRPr="4172A493" w:rsidR="5284BCC6">
        <w:rPr>
          <w:rFonts w:ascii="Arial" w:hAnsi="Arial" w:cs="Arial"/>
        </w:rPr>
        <w:t>you’ll</w:t>
      </w:r>
      <w:r w:rsidRPr="4172A493" w:rsidR="5284BCC6">
        <w:rPr>
          <w:rFonts w:ascii="Arial" w:hAnsi="Arial" w:cs="Arial"/>
        </w:rPr>
        <w:t xml:space="preserve"> be bringing or </w:t>
      </w:r>
      <w:r w:rsidRPr="4172A493" w:rsidR="5284BCC6">
        <w:rPr>
          <w:rFonts w:ascii="Arial" w:hAnsi="Arial" w:cs="Arial"/>
        </w:rPr>
        <w:t>demonstrating</w:t>
      </w:r>
      <w:r w:rsidRPr="4172A493" w:rsidR="5284BCC6">
        <w:rPr>
          <w:rFonts w:ascii="Arial" w:hAnsi="Arial" w:cs="Arial"/>
        </w:rPr>
        <w:t>.</w:t>
      </w:r>
    </w:p>
    <w:p w:rsidRPr="008D486C" w:rsidR="005446B8" w:rsidP="4172A493" w:rsidRDefault="00F67550" w14:paraId="7D4DD9A3" w14:textId="5C595FEF">
      <w:pPr>
        <w:pStyle w:val="ListParagraph"/>
        <w:numPr>
          <w:ilvl w:val="0"/>
          <w:numId w:val="11"/>
        </w:numPr>
        <w:rPr>
          <w:rFonts w:ascii="Arial" w:hAnsi="Arial" w:cs="Arial"/>
          <w:b w:val="1"/>
          <w:bCs w:val="1"/>
        </w:rPr>
      </w:pPr>
      <w:r w:rsidRPr="4172A493" w:rsidR="5AE4E3CF">
        <w:rPr>
          <w:rFonts w:ascii="Arial" w:hAnsi="Arial" w:cs="Arial"/>
          <w:b w:val="1"/>
          <w:bCs w:val="1"/>
        </w:rPr>
        <w:t>The w</w:t>
      </w:r>
      <w:r w:rsidRPr="4172A493" w:rsidR="5284BCC6">
        <w:rPr>
          <w:rFonts w:ascii="Arial" w:hAnsi="Arial" w:cs="Arial"/>
          <w:b w:val="1"/>
          <w:bCs w:val="1"/>
        </w:rPr>
        <w:t>eek of the show</w:t>
      </w:r>
      <w:r w:rsidRPr="4172A493" w:rsidR="5284BCC6">
        <w:rPr>
          <w:rFonts w:ascii="Arial" w:hAnsi="Arial" w:cs="Arial"/>
        </w:rPr>
        <w:t>: Remind your audience to visit your booth.</w:t>
      </w:r>
    </w:p>
    <w:p w:rsidRPr="008D486C" w:rsidR="005446B8" w:rsidP="00071EDC" w:rsidRDefault="00F67550" w14:paraId="2EA34A96" w14:textId="19F676EC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4172A493" w:rsidR="5284BCC6">
        <w:rPr>
          <w:rFonts w:ascii="Arial" w:hAnsi="Arial" w:cs="Arial"/>
          <w:b w:val="1"/>
          <w:bCs w:val="1"/>
        </w:rPr>
        <w:t>During the show</w:t>
      </w:r>
      <w:r w:rsidRPr="4172A493" w:rsidR="5284BCC6">
        <w:rPr>
          <w:rFonts w:ascii="Arial" w:hAnsi="Arial" w:cs="Arial"/>
        </w:rPr>
        <w:t>: Optional but effective — share photos or videos from your booth.</w:t>
      </w:r>
    </w:p>
    <w:p w:rsidRPr="008D486C" w:rsidR="005446B8" w:rsidP="00071EDC" w:rsidRDefault="00F67550" w14:paraId="49712672" w14:textId="0B7BB533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>After the show: Post a thank-you message or recap</w:t>
      </w:r>
      <w:r w:rsidRPr="4172A493" w:rsidR="361C114F">
        <w:rPr>
          <w:rFonts w:ascii="Arial" w:hAnsi="Arial" w:cs="Arial"/>
        </w:rPr>
        <w:t xml:space="preserve"> Not necessary, but can be effective. </w:t>
      </w:r>
    </w:p>
    <w:p w:rsidRPr="008D486C" w:rsidR="005446B8" w:rsidRDefault="00F67550" w14:paraId="14DCC7F9" w14:textId="77777777">
      <w:pPr>
        <w:pStyle w:val="Heading2"/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>3. What Should You Post?</w:t>
      </w:r>
    </w:p>
    <w:p w:rsidR="6E57067C" w:rsidP="4172A493" w:rsidRDefault="6E57067C" w14:paraId="126E83A8" w14:textId="056E748C">
      <w:pPr>
        <w:pStyle w:val="ListParagraph"/>
        <w:numPr>
          <w:ilvl w:val="0"/>
          <w:numId w:val="14"/>
        </w:numPr>
        <w:rPr>
          <w:rFonts w:ascii="Arial" w:hAnsi="Arial" w:cs="Arial"/>
          <w:b w:val="0"/>
          <w:bCs w:val="0"/>
          <w:i w:val="0"/>
          <w:iCs w:val="0"/>
        </w:rPr>
      </w:pPr>
      <w:r w:rsidRPr="4172A493" w:rsidR="6E57067C">
        <w:rPr>
          <w:rFonts w:ascii="Arial" w:hAnsi="Arial" w:cs="Arial"/>
          <w:b w:val="1"/>
          <w:bCs w:val="1"/>
        </w:rPr>
        <w:t xml:space="preserve">Your Brand: </w:t>
      </w:r>
      <w:r w:rsidRPr="4172A493" w:rsidR="6E57067C">
        <w:rPr>
          <w:rFonts w:ascii="Arial" w:hAnsi="Arial" w:cs="Arial"/>
          <w:b w:val="0"/>
          <w:bCs w:val="0"/>
          <w:i w:val="0"/>
          <w:iCs w:val="0"/>
        </w:rPr>
        <w:t>Feel free to make posts that look at sound like your company’s social media style, just include the key details about the show</w:t>
      </w:r>
      <w:r w:rsidRPr="4172A493" w:rsidR="3DA69666">
        <w:rPr>
          <w:rFonts w:ascii="Arial" w:hAnsi="Arial" w:cs="Arial"/>
          <w:b w:val="0"/>
          <w:bCs w:val="0"/>
          <w:i w:val="0"/>
          <w:iCs w:val="0"/>
        </w:rPr>
        <w:t xml:space="preserve">—name, date, location, etc. </w:t>
      </w:r>
    </w:p>
    <w:p w:rsidRPr="003C2BBA" w:rsidR="005446B8" w:rsidP="003C2BBA" w:rsidRDefault="00F67550" w14:paraId="74F045CA" w14:textId="7777777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3C2BBA">
        <w:rPr>
          <w:rFonts w:ascii="Arial" w:hAnsi="Arial" w:cs="Arial"/>
          <w:b/>
          <w:bCs/>
        </w:rPr>
        <w:t>Images</w:t>
      </w:r>
      <w:r w:rsidRPr="003C2BBA">
        <w:rPr>
          <w:rFonts w:ascii="Arial" w:hAnsi="Arial" w:cs="Arial"/>
        </w:rPr>
        <w:t>: Event logos, branded photos, your own product or booth photos, behind-the-scenes shots.</w:t>
      </w:r>
    </w:p>
    <w:p w:rsidRPr="003C2BBA" w:rsidR="005446B8" w:rsidP="003C2BBA" w:rsidRDefault="00F67550" w14:paraId="40B24846" w14:textId="7777777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3C2BBA">
        <w:rPr>
          <w:rFonts w:ascii="Arial" w:hAnsi="Arial" w:cs="Arial"/>
          <w:b/>
          <w:bCs/>
        </w:rPr>
        <w:t>Suggested captions</w:t>
      </w:r>
      <w:r w:rsidRPr="003C2BBA">
        <w:rPr>
          <w:rFonts w:ascii="Arial" w:hAnsi="Arial" w:cs="Arial"/>
        </w:rPr>
        <w:t xml:space="preserve">: Use the </w:t>
      </w:r>
      <w:proofErr w:type="gramStart"/>
      <w:r w:rsidRPr="003C2BBA">
        <w:rPr>
          <w:rFonts w:ascii="Arial" w:hAnsi="Arial" w:cs="Arial"/>
        </w:rPr>
        <w:t>provided sample text</w:t>
      </w:r>
      <w:proofErr w:type="gramEnd"/>
      <w:r w:rsidRPr="003C2BBA">
        <w:rPr>
          <w:rFonts w:ascii="Arial" w:hAnsi="Arial" w:cs="Arial"/>
        </w:rPr>
        <w:t xml:space="preserve"> or personalize it with product details, demonstrations, or booth numbers.</w:t>
      </w:r>
    </w:p>
    <w:p w:rsidR="5284BCC6" w:rsidP="4172A493" w:rsidRDefault="5284BCC6" w14:paraId="05724E5E" w14:textId="5177C757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4172A493" w:rsidR="5284BCC6">
        <w:rPr>
          <w:rFonts w:ascii="Arial" w:hAnsi="Arial" w:cs="Arial"/>
          <w:b w:val="1"/>
          <w:bCs w:val="1"/>
        </w:rPr>
        <w:t>Videos (optional):</w:t>
      </w:r>
      <w:r w:rsidRPr="4172A493" w:rsidR="5284BCC6">
        <w:rPr>
          <w:rFonts w:ascii="Arial" w:hAnsi="Arial" w:cs="Arial"/>
        </w:rPr>
        <w:t xml:space="preserve"> Short clips such as “See you at the show!” or previews of products.</w:t>
      </w:r>
    </w:p>
    <w:p w:rsidRPr="008D486C" w:rsidR="005446B8" w:rsidRDefault="00F67550" w14:paraId="0D284589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4. How to Tag the Event and Link to Us</w:t>
      </w:r>
    </w:p>
    <w:p w:rsidRPr="008D486C" w:rsidR="005446B8" w:rsidRDefault="00F67550" w14:paraId="5D0045CD" w14:textId="77777777">
      <w:pPr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>When posting, tag the event by typing @ and selecting our official account when it appears.</w:t>
      </w:r>
    </w:p>
    <w:p w:rsidRPr="008D486C" w:rsidR="005446B8" w:rsidRDefault="00F67550" w14:paraId="25B45ABE" w14:textId="3CB3C3DB">
      <w:pPr>
        <w:rPr>
          <w:rFonts w:ascii="Arial" w:hAnsi="Arial" w:cs="Arial"/>
        </w:rPr>
      </w:pPr>
      <w:proofErr w:type="gramStart"/>
      <w:r w:rsidRPr="008D486C">
        <w:rPr>
          <w:rFonts w:ascii="Arial" w:hAnsi="Arial" w:cs="Arial"/>
        </w:rPr>
        <w:t>Facebook: @</w:t>
      </w:r>
      <w:proofErr w:type="gramEnd"/>
      <w:r w:rsidR="00D661FC">
        <w:rPr>
          <w:rFonts w:ascii="Arial" w:hAnsi="Arial" w:cs="Arial"/>
        </w:rPr>
        <w:t>ClarkPublicUtilities</w:t>
      </w:r>
    </w:p>
    <w:p w:rsidRPr="008D486C" w:rsidR="005446B8" w:rsidRDefault="00F67550" w14:paraId="1309FF78" w14:textId="3EE8B027">
      <w:pPr>
        <w:rPr>
          <w:rFonts w:ascii="Arial" w:hAnsi="Arial" w:cs="Arial"/>
        </w:rPr>
      </w:pPr>
      <w:proofErr w:type="gramStart"/>
      <w:r w:rsidRPr="008D486C">
        <w:rPr>
          <w:rFonts w:ascii="Arial" w:hAnsi="Arial" w:cs="Arial"/>
        </w:rPr>
        <w:t>Instagram: @</w:t>
      </w:r>
      <w:proofErr w:type="gramEnd"/>
      <w:r w:rsidR="00D661FC">
        <w:rPr>
          <w:rFonts w:ascii="Arial" w:hAnsi="Arial" w:cs="Arial"/>
        </w:rPr>
        <w:t>ClarkPublicUtilities</w:t>
      </w:r>
    </w:p>
    <w:p w:rsidRPr="008D486C" w:rsidR="005446B8" w:rsidRDefault="00F67550" w14:paraId="019A6D46" w14:textId="3FE2A25D">
      <w:pPr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>Include the event website link</w:t>
      </w:r>
      <w:r w:rsidRPr="4172A493" w:rsidR="4D5162C2">
        <w:rPr>
          <w:rFonts w:ascii="Arial" w:hAnsi="Arial" w:cs="Arial"/>
        </w:rPr>
        <w:t xml:space="preserve"> (clarkpublicutilities.com/hgif)</w:t>
      </w:r>
      <w:r w:rsidRPr="4172A493" w:rsidR="5284BCC6">
        <w:rPr>
          <w:rFonts w:ascii="Arial" w:hAnsi="Arial" w:cs="Arial"/>
        </w:rPr>
        <w:t xml:space="preserve"> in your post text as well.</w:t>
      </w:r>
    </w:p>
    <w:p w:rsidRPr="008D486C" w:rsidR="005446B8" w:rsidRDefault="00F67550" w14:paraId="1C5EBF45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5. Helpful Tips for Easy Posting</w:t>
      </w:r>
    </w:p>
    <w:p w:rsidRPr="008D486C" w:rsidR="005446B8" w:rsidP="00071EDC" w:rsidRDefault="00F67550" w14:paraId="79DC6D51" w14:textId="1B960E39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D486C">
        <w:rPr>
          <w:rFonts w:ascii="Arial" w:hAnsi="Arial" w:cs="Arial"/>
        </w:rPr>
        <w:t>Download materials in advance.</w:t>
      </w:r>
    </w:p>
    <w:p w:rsidRPr="008D486C" w:rsidR="005446B8" w:rsidP="00071EDC" w:rsidRDefault="00F67550" w14:paraId="185AAB0F" w14:textId="05CBC01E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D486C">
        <w:rPr>
          <w:rFonts w:ascii="Arial" w:hAnsi="Arial" w:cs="Arial"/>
        </w:rPr>
        <w:t>Keep captions simple and brief.</w:t>
      </w:r>
    </w:p>
    <w:p w:rsidRPr="008D486C" w:rsidR="005446B8" w:rsidP="00071EDC" w:rsidRDefault="00F67550" w14:paraId="4FF8D4BB" w14:textId="57E85DBA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8D486C">
        <w:rPr>
          <w:rFonts w:ascii="Arial" w:hAnsi="Arial" w:cs="Arial"/>
        </w:rPr>
        <w:t>Tag us in stories and posts.</w:t>
      </w:r>
    </w:p>
    <w:p w:rsidRPr="008D486C" w:rsidR="005446B8" w:rsidP="00071EDC" w:rsidRDefault="00D661FC" w14:paraId="1805DA09" w14:textId="2D0A26C5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Don’t worry about being</w:t>
      </w:r>
      <w:r w:rsidRPr="008D486C">
        <w:rPr>
          <w:rFonts w:ascii="Arial" w:hAnsi="Arial" w:cs="Arial"/>
        </w:rPr>
        <w:t xml:space="preserve"> perfect</w:t>
      </w:r>
      <w:r>
        <w:rPr>
          <w:rFonts w:ascii="Arial" w:hAnsi="Arial" w:cs="Arial"/>
        </w:rPr>
        <w:t xml:space="preserve"> </w:t>
      </w:r>
      <w:r w:rsidRPr="008D486C">
        <w:rPr>
          <w:rFonts w:ascii="Arial" w:hAnsi="Arial" w:cs="Arial"/>
        </w:rPr>
        <w:t>— simple posts perform well.</w:t>
      </w:r>
    </w:p>
    <w:p w:rsidRPr="008D486C" w:rsidR="005446B8" w:rsidRDefault="00F67550" w14:paraId="338A456A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6. Where to Find Your Materials</w:t>
      </w:r>
    </w:p>
    <w:p w:rsidRPr="008D486C" w:rsidR="005446B8" w:rsidRDefault="00F67550" w14:paraId="5A95CB8C" w14:textId="77777777">
      <w:pPr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>Your kit includes folders for: Logos, Photos, Social Media Images, Sample Post Text, and Instructions.</w:t>
      </w:r>
    </w:p>
    <w:p w:rsidR="72E1E9A7" w:rsidP="4172A493" w:rsidRDefault="72E1E9A7" w14:paraId="1F8D6E95" w14:textId="6D0EDF9F">
      <w:pPr>
        <w:rPr>
          <w:rFonts w:ascii="Arial" w:hAnsi="Arial" w:cs="Arial"/>
        </w:rPr>
      </w:pPr>
      <w:r w:rsidRPr="4172A493" w:rsidR="72E1E9A7">
        <w:rPr>
          <w:rFonts w:ascii="Arial" w:hAnsi="Arial" w:cs="Arial"/>
        </w:rPr>
        <w:t xml:space="preserve">You can also post your own photos with </w:t>
      </w:r>
      <w:r w:rsidRPr="4172A493" w:rsidR="72E1E9A7">
        <w:rPr>
          <w:rFonts w:ascii="Arial" w:hAnsi="Arial" w:cs="Arial"/>
        </w:rPr>
        <w:t>or</w:t>
      </w:r>
      <w:r w:rsidRPr="4172A493" w:rsidR="72E1E9A7">
        <w:rPr>
          <w:rFonts w:ascii="Arial" w:hAnsi="Arial" w:cs="Arial"/>
        </w:rPr>
        <w:t xml:space="preserve"> without (but preferably with) the Home &amp; Garden Idea Fair logo pasted over the top. </w:t>
      </w:r>
    </w:p>
    <w:p w:rsidRPr="008D486C" w:rsidR="005446B8" w:rsidRDefault="00F67550" w14:paraId="3FAEA41C" w14:textId="77777777">
      <w:pPr>
        <w:pStyle w:val="Heading2"/>
        <w:rPr>
          <w:rFonts w:ascii="Arial" w:hAnsi="Arial" w:cs="Arial"/>
        </w:rPr>
      </w:pPr>
      <w:r w:rsidRPr="008D486C">
        <w:rPr>
          <w:rFonts w:ascii="Arial" w:hAnsi="Arial" w:cs="Arial"/>
        </w:rPr>
        <w:t>7. Need Help?</w:t>
      </w:r>
    </w:p>
    <w:p w:rsidRPr="008D486C" w:rsidR="005446B8" w:rsidRDefault="00F67550" w14:paraId="29DA8F61" w14:textId="4643B615">
      <w:pPr>
        <w:rPr>
          <w:rFonts w:ascii="Arial" w:hAnsi="Arial" w:cs="Arial"/>
        </w:rPr>
      </w:pPr>
      <w:r w:rsidRPr="4172A493" w:rsidR="5284BCC6">
        <w:rPr>
          <w:rFonts w:ascii="Arial" w:hAnsi="Arial" w:cs="Arial"/>
        </w:rPr>
        <w:t xml:space="preserve">If you need </w:t>
      </w:r>
      <w:r w:rsidRPr="4172A493" w:rsidR="5284BCC6">
        <w:rPr>
          <w:rFonts w:ascii="Arial" w:hAnsi="Arial" w:cs="Arial"/>
        </w:rPr>
        <w:t>assistance</w:t>
      </w:r>
      <w:r w:rsidRPr="4172A493" w:rsidR="5284BCC6">
        <w:rPr>
          <w:rFonts w:ascii="Arial" w:hAnsi="Arial" w:cs="Arial"/>
        </w:rPr>
        <w:t xml:space="preserve"> with posting</w:t>
      </w:r>
      <w:r w:rsidRPr="4172A493" w:rsidR="55223B71">
        <w:rPr>
          <w:rFonts w:ascii="Arial" w:hAnsi="Arial" w:cs="Arial"/>
        </w:rPr>
        <w:t xml:space="preserve"> or have questions about how </w:t>
      </w:r>
      <w:r w:rsidRPr="4172A493" w:rsidR="55223B71">
        <w:rPr>
          <w:rFonts w:ascii="Arial" w:hAnsi="Arial" w:cs="Arial"/>
        </w:rPr>
        <w:t>we’re</w:t>
      </w:r>
      <w:r w:rsidRPr="4172A493" w:rsidR="55223B71">
        <w:rPr>
          <w:rFonts w:ascii="Arial" w:hAnsi="Arial" w:cs="Arial"/>
        </w:rPr>
        <w:t xml:space="preserve"> posting the event on our social media pages, </w:t>
      </w:r>
      <w:r w:rsidRPr="4172A493" w:rsidR="55223B71">
        <w:rPr>
          <w:rFonts w:ascii="Arial" w:hAnsi="Arial" w:cs="Arial"/>
        </w:rPr>
        <w:t>contact:</w:t>
      </w:r>
    </w:p>
    <w:p w:rsidRPr="008D486C" w:rsidR="005446B8" w:rsidP="4172A493" w:rsidRDefault="00D661FC" w14:paraId="40BB4179" w14:textId="384AD244">
      <w:pPr>
        <w:pStyle w:val="Normal"/>
        <w:suppressLineNumbers w:val="0"/>
        <w:bidi w:val="0"/>
        <w:spacing w:before="0" w:beforeAutospacing="off" w:after="200" w:afterAutospacing="off" w:line="276" w:lineRule="auto"/>
        <w:ind w:left="0" w:right="0"/>
        <w:jc w:val="left"/>
        <w:rPr>
          <w:rFonts w:ascii="Arial" w:hAnsi="Arial" w:cs="Arial"/>
        </w:rPr>
      </w:pPr>
      <w:r w:rsidRPr="4172A493" w:rsidR="7BC240D7">
        <w:rPr>
          <w:rFonts w:ascii="Arial" w:hAnsi="Arial" w:cs="Arial"/>
        </w:rPr>
        <w:t>Martha Foley</w:t>
      </w:r>
      <w:r>
        <w:br/>
      </w:r>
      <w:r w:rsidRPr="4172A493" w:rsidR="3C779D01">
        <w:rPr>
          <w:rFonts w:ascii="Arial" w:hAnsi="Arial" w:cs="Arial"/>
        </w:rPr>
        <w:t>360-992-3</w:t>
      </w:r>
      <w:r w:rsidRPr="4172A493" w:rsidR="22F6B734">
        <w:rPr>
          <w:rFonts w:ascii="Arial" w:hAnsi="Arial" w:cs="Arial"/>
        </w:rPr>
        <w:t>447</w:t>
      </w:r>
      <w:r>
        <w:br/>
      </w:r>
      <w:r w:rsidRPr="4172A493" w:rsidR="3C779D01">
        <w:rPr>
          <w:rFonts w:ascii="Arial" w:hAnsi="Arial" w:cs="Arial"/>
        </w:rPr>
        <w:t>m</w:t>
      </w:r>
      <w:r w:rsidRPr="4172A493" w:rsidR="586A465F">
        <w:rPr>
          <w:rFonts w:ascii="Arial" w:hAnsi="Arial" w:cs="Arial"/>
        </w:rPr>
        <w:t>foley</w:t>
      </w:r>
      <w:r w:rsidRPr="4172A493" w:rsidR="3C779D01">
        <w:rPr>
          <w:rFonts w:ascii="Arial" w:hAnsi="Arial" w:cs="Arial"/>
        </w:rPr>
        <w:t>@clarkpud.com</w:t>
      </w:r>
    </w:p>
    <w:sectPr w:rsidRPr="008D486C" w:rsidR="005446B8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27A21E64"/>
    <w:multiLevelType w:val="hybridMultilevel"/>
    <w:tmpl w:val="40E28E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B7B599D"/>
    <w:multiLevelType w:val="hybridMultilevel"/>
    <w:tmpl w:val="47C25442"/>
    <w:lvl w:ilvl="0" w:tplc="3F527D7C">
      <w:numFmt w:val="bullet"/>
      <w:lvlText w:val="•"/>
      <w:lvlJc w:val="left"/>
      <w:pPr>
        <w:ind w:left="720" w:hanging="360"/>
      </w:pPr>
      <w:rPr>
        <w:rFonts w:hint="default" w:ascii="Cambria" w:hAnsi="Cambria" w:eastAsiaTheme="minorEastAsi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2765F43"/>
    <w:multiLevelType w:val="hybridMultilevel"/>
    <w:tmpl w:val="C806215A"/>
    <w:lvl w:ilvl="0" w:tplc="3F527D7C">
      <w:numFmt w:val="bullet"/>
      <w:lvlText w:val="•"/>
      <w:lvlJc w:val="left"/>
      <w:pPr>
        <w:ind w:left="720" w:hanging="360"/>
      </w:pPr>
      <w:rPr>
        <w:rFonts w:hint="default" w:ascii="Cambria" w:hAnsi="Cambria" w:eastAsiaTheme="minorEastAsi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87D0DB8"/>
    <w:multiLevelType w:val="hybridMultilevel"/>
    <w:tmpl w:val="254A13CE"/>
    <w:lvl w:ilvl="0" w:tplc="3F527D7C">
      <w:numFmt w:val="bullet"/>
      <w:lvlText w:val="•"/>
      <w:lvlJc w:val="left"/>
      <w:pPr>
        <w:ind w:left="720" w:hanging="360"/>
      </w:pPr>
      <w:rPr>
        <w:rFonts w:hint="default" w:ascii="Cambria" w:hAnsi="Cambria" w:eastAsiaTheme="minorEastAsi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402319F"/>
    <w:multiLevelType w:val="hybridMultilevel"/>
    <w:tmpl w:val="DF7E6476"/>
    <w:lvl w:ilvl="0" w:tplc="3F527D7C">
      <w:numFmt w:val="bullet"/>
      <w:lvlText w:val="•"/>
      <w:lvlJc w:val="left"/>
      <w:pPr>
        <w:ind w:left="720" w:hanging="360"/>
      </w:pPr>
      <w:rPr>
        <w:rFonts w:hint="default" w:ascii="Cambria" w:hAnsi="Cambria" w:eastAsiaTheme="minorEastAsia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7379079">
    <w:abstractNumId w:val="8"/>
  </w:num>
  <w:num w:numId="2" w16cid:durableId="546769858">
    <w:abstractNumId w:val="6"/>
  </w:num>
  <w:num w:numId="3" w16cid:durableId="1615674745">
    <w:abstractNumId w:val="5"/>
  </w:num>
  <w:num w:numId="4" w16cid:durableId="1508013693">
    <w:abstractNumId w:val="4"/>
  </w:num>
  <w:num w:numId="5" w16cid:durableId="1145509041">
    <w:abstractNumId w:val="7"/>
  </w:num>
  <w:num w:numId="6" w16cid:durableId="937710049">
    <w:abstractNumId w:val="3"/>
  </w:num>
  <w:num w:numId="7" w16cid:durableId="1748573410">
    <w:abstractNumId w:val="2"/>
  </w:num>
  <w:num w:numId="8" w16cid:durableId="624964687">
    <w:abstractNumId w:val="1"/>
  </w:num>
  <w:num w:numId="9" w16cid:durableId="930357803">
    <w:abstractNumId w:val="0"/>
  </w:num>
  <w:num w:numId="10" w16cid:durableId="1137604806">
    <w:abstractNumId w:val="9"/>
  </w:num>
  <w:num w:numId="11" w16cid:durableId="1577546019">
    <w:abstractNumId w:val="12"/>
  </w:num>
  <w:num w:numId="12" w16cid:durableId="1593320605">
    <w:abstractNumId w:val="11"/>
  </w:num>
  <w:num w:numId="13" w16cid:durableId="2019581911">
    <w:abstractNumId w:val="13"/>
  </w:num>
  <w:num w:numId="14" w16cid:durableId="1133061810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EDC"/>
    <w:rsid w:val="0015074B"/>
    <w:rsid w:val="0029639D"/>
    <w:rsid w:val="00326F90"/>
    <w:rsid w:val="003C2BBA"/>
    <w:rsid w:val="005446B8"/>
    <w:rsid w:val="005503EE"/>
    <w:rsid w:val="0069638B"/>
    <w:rsid w:val="006A12B3"/>
    <w:rsid w:val="008C08BD"/>
    <w:rsid w:val="008D486C"/>
    <w:rsid w:val="009810B7"/>
    <w:rsid w:val="00AA1D8D"/>
    <w:rsid w:val="00B47730"/>
    <w:rsid w:val="00C4B8EB"/>
    <w:rsid w:val="00CB0664"/>
    <w:rsid w:val="00D661FC"/>
    <w:rsid w:val="00D8D862"/>
    <w:rsid w:val="00F67550"/>
    <w:rsid w:val="00FC693F"/>
    <w:rsid w:val="097B6F0A"/>
    <w:rsid w:val="1AD80E2C"/>
    <w:rsid w:val="2111A357"/>
    <w:rsid w:val="22F6B734"/>
    <w:rsid w:val="29135BC2"/>
    <w:rsid w:val="2B870788"/>
    <w:rsid w:val="300C450D"/>
    <w:rsid w:val="361C114F"/>
    <w:rsid w:val="37C973E9"/>
    <w:rsid w:val="3C779D01"/>
    <w:rsid w:val="3DA69666"/>
    <w:rsid w:val="4172A493"/>
    <w:rsid w:val="4481C3E0"/>
    <w:rsid w:val="4867058F"/>
    <w:rsid w:val="4D5162C2"/>
    <w:rsid w:val="5284BCC6"/>
    <w:rsid w:val="55223B71"/>
    <w:rsid w:val="586A465F"/>
    <w:rsid w:val="5AE4E3CF"/>
    <w:rsid w:val="6476518E"/>
    <w:rsid w:val="6E57067C"/>
    <w:rsid w:val="72E1E9A7"/>
    <w:rsid w:val="7ADA5370"/>
    <w:rsid w:val="7BC2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A6064B"/>
  <w14:defaultImageDpi w14:val="300"/>
  <w15:docId w15:val="{5CC1BA9B-2CF0-4531-AEA0-14C72402387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Dameon Pesanti</lastModifiedBy>
  <revision>3</revision>
  <dcterms:created xsi:type="dcterms:W3CDTF">2026-03-24T20:42:00.0000000Z</dcterms:created>
  <dcterms:modified xsi:type="dcterms:W3CDTF">2026-03-24T20:50:14.6791955Z</dcterms:modified>
  <category/>
</coreProperties>
</file>